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8112633" name="019fb202-cc5e-7a0a-8747-3973728430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121918" name="019fb202-cc5e-7a0a-8747-3973728430f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3464577" name="019fb1ee-f236-727a-bdf5-624a8da79e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697" name="019fb1ee-f236-727a-bdf5-624a8da79ec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8100663" name="019fb1f5-0074-77ec-bbd4-38623843c4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673498" name="019fb1f5-0074-77ec-bbd4-38623843c41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3055825" name="019fb1f7-5d00-7576-b942-6a16013439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59378" name="019fb1f7-5d00-7576-b942-6a16013439b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2065160" name="019fb207-e1b7-7b0d-89a0-c3bc73cbaf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113487" name="019fb207-e1b7-7b0d-89a0-c3bc73cbaff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1683206" name="019fb20e-db12-7ff7-9b9c-571b6dccf5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694667" name="019fb20e-db12-7ff7-9b9c-571b6dccf50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4113434" name="019fb221-935a-7a51-9169-e2650f8ff1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381521" name="019fb221-935a-7a51-9169-e2650f8ff1f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3586049" name="019fb1fc-feeb-77e0-8924-986c33b87a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698958" name="019fb1fc-feeb-77e0-8924-986c33b87ae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7682273" name="019fb20f-659c-78ed-8eef-e7116d41e1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039696" name="019fb20f-659c-78ed-8eef-e7116d41e11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8065033" name="019fb218-bc8f-7aaf-8e7a-e69c1cd0ee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35317" name="019fb218-bc8f-7aaf-8e7a-e69c1cd0ee2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0200000" name="019fb1fd-7ca8-7887-85b7-173cdf58b1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113426" name="019fb1fd-7ca8-7887-85b7-173cdf58b1b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9730438" name="019fb205-a38a-77a3-a85d-fec0ec1934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860526" name="019fb205-a38a-77a3-a85d-fec0ec1934f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7746129" name="019fb20f-c879-7df1-a4e9-a05a038770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97851" name="019fb20f-c879-7df1-a4e9-a05a0387708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8607449" name="019fb219-297a-7d37-bcbe-e7cd4ebaf1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93042" name="019fb219-297a-7d37-bcbe-e7cd4ebaf1e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3229777" name="019fb205-1a2d-760c-a497-f14f880153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2206" name="019fb205-1a2d-760c-a497-f14f8801536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039830" name="019fb219-a39c-76b4-a49d-07ddf07b3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439415" name="019fb219-a39c-76b4-a49d-07ddf07b379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4550571" name="019fb208-44f7-796a-a5b3-ffd0506f53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841166" name="019fb208-44f7-796a-a5b3-ffd0506f53d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9527775" name="019fb218-30da-7e62-aec1-9ddf1e5c75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714651" name="019fb218-30da-7e62-aec1-9ddf1e5c75e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0988319" name="019fb21b-9b40-7ee5-b64a-6cf784bb21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653854" name="019fb21b-9b40-7ee5-b64a-6cf784bb214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7960350" name="019fb211-5cd3-76a8-8f60-739e72564c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088577" name="019fb211-5cd3-76a8-8f60-739e72564cb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1125263" name="019fb217-841f-7f69-a454-7a3b84af4d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041286" name="019fb217-841f-7f69-a454-7a3b84af4d7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Gartenhaus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1899870" name="019fb224-3311-728e-ad04-a5c32d50a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398680" name="019fb224-3311-728e-ad04-a5c32d50a93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5545318" name="019fb21e-bd65-7527-9204-165e520152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441719" name="019fb21e-bd65-7527-9204-165e5201523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Gartenhaus / Holzlager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3026823" name="019fb224-db59-7102-b371-fc68809e76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020759" name="019fb224-db59-7102-b371-fc68809e769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Gehrenstrasse 1, 8717 Benken</w:t>
          </w:r>
        </w:p>
        <w:p>
          <w:pPr>
            <w:spacing w:before="0" w:after="0"/>
          </w:pPr>
          <w:r>
            <w:t>1112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